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8053192" name="b4f0bd50-cb7a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2821318" name="b4f0bd50-cb7a-11f0-ba11-939d2d0ad7e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WHG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0870014" name="2e0ff8e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3195056" name="2e0ff8e0-cb7b-11f0-ba11-939d2d0ad7eb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vor 6 Jahren renoviert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1784716" name="8db7bc1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3657596" name="8db7bc10-cb7b-11f0-ba11-939d2d0ad7e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Fasade </w:t>
            </w:r>
          </w:p>
          <w:p>
            <w:pPr>
              <w:spacing w:before="0" w:after="0" w:line="240" w:lineRule="auto"/>
            </w:pPr>
            <w:r>
              <w:t>EG -DG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3740260" name="bb6ffd2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1704681" name="bb6ffd20-cb7b-11f0-ba11-939d2d0ad7eb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Fasade </w:t>
            </w:r>
          </w:p>
          <w:p>
            <w:pPr>
              <w:spacing w:before="0" w:after="0" w:line="240" w:lineRule="auto"/>
            </w:pPr>
            <w:r>
              <w:t>EG -DG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0562292" name="fc144c5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321278" name="fc144c50-cb7b-11f0-ba11-939d2d0ad7eb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0490310" name="1ed0f7c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3794467" name="1ed0f7c0-cb7c-11f0-ba11-939d2d0ad7eb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WHG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Holz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3708579" name="9bc5091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2715167" name="9bc50910-cb7c-11f0-ba11-939d2d0ad7eb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7624759" name="1b0d91b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104271" name="1b0d91b0-cb7d-11f0-ba11-939d2d0ad7eb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4815172" name="2d8be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727982" name="2d8be9e0-cb7d-11f0-ba11-939d2d0ad7eb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3681306" name="3b3eb04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2458556" name="3b3eb040-cb7d-11f0-ba11-939d2d0ad7eb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74819" name="69837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7111456" name="698379e0-cb7d-11f0-ba11-939d2d0ad7e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6210948" name="a5cf446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50289" name="a5cf4460-cb7d-11f0-ba11-939d2d0ad7eb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Scheune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234904" name="1a7813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2097180" name="1a781300-cb7e-11f0-ba11-939d2d0ad7eb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Scheune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480256" name="56b3ff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697126" name="56b3ff00-cb7e-11f0-ba11-939d2d0ad7eb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Lager 1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830174" name="d15bfd7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5596963" name="d15bfd70-cb7e-11f0-ba11-939d2d0ad7eb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Lager 2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9861228" name="2c7c63c0-cb7f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500799" name="2c7c63c0-cb7f-11f0-ba11-939d2d0ad7eb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Eisenbahnstrasse 24, 3604 Thun</w:t>
          </w:r>
        </w:p>
        <w:p>
          <w:pPr>
            <w:spacing w:before="0" w:after="0"/>
          </w:pPr>
          <w:r>
            <w:t>607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